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620167" name="eb966a00-57f6-11f0-af62-bbf1b88041d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3849979" name="eb966a00-57f6-11f0-af62-bbf1b88041d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493481" name="eec84900-57f6-11f0-a4f3-cf41a02263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6931434" name="eec84900-57f6-11f0-a4f3-cf41a022635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6782495" name="02149f90-57f7-11f0-beac-7f0b4e15d10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8504377" name="02149f90-57f7-11f0-beac-7f0b4e15d10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2390271" name="051a6580-57f7-11f0-b49d-7fb5a31b6e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3581056" name="051a6580-57f7-11f0-b49d-7fb5a31b6e5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Bündtstrasse 1, 8596 Scherzingen</w:t>
          </w:r>
        </w:p>
        <w:p>
          <w:pPr>
            <w:spacing w:before="0" w:after="0"/>
          </w:pPr>
          <w:r>
            <w:t>315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